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1379890" name="019f1c36-b450-7dba-a8d4-2ac95d7442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5827973" name="019f1c36-b450-7dba-a8d4-2ac95d7442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5874873" name="019f1c36-da88-795b-acc0-e12d5e45dc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345903" name="019f1c36-da88-795b-acc0-e12d5e45dc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953504701" name="019f1c37-e6a8-782d-9546-7ee1353bb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7456473" name="019f1c37-e6a8-782d-9546-7ee1353bb6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1607138" name="019f1c38-1149-70da-b43e-45499604ce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4267958" name="019f1c38-1149-70da-b43e-45499604ced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Brandschutzplatten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1456359" name="019f1d67-205d-7382-9773-6c449343f5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1942999" name="019f1d67-205d-7382-9773-6c449343f5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4273188" name="019f1d67-51c1-7e3c-abf0-73022cb9ea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236806" name="019f1d67-51c1-7e3c-abf0-73022cb9ea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Elektroheizung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909773351" name="019f1d89-4f26-7611-a324-4fc676eb6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0467477" name="019f1d89-4f26-7611-a324-4fc676eb63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8897757" name="019f1d89-6d9a-70f2-a190-5d7bbc67f9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8886574" name="019f1d89-6d9a-70f2-a190-5d7bbc67f9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5632632" name="019f1d99-00c3-7191-8ff1-f4e4380e4b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863579" name="019f1d99-00c3-7191-8ff1-f4e4380e4b4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15078744" name="019f1d99-ab38-7baa-822b-360829d2b6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198305" name="019f1d99-ab38-7baa-822b-360829d2b6b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Decke</w:t>
            </w:r>
          </w:p>
          <w:p>
            <w:pPr>
              <w:spacing w:before="0" w:after="0"/>
            </w:pPr>
            <w:r>
              <w:t>OG-DG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6096462" name="019f1daa-bc83-7ec3-9e09-a9751a07c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7679442" name="019f1daa-bc83-7ec3-9e09-a9751a07c97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29461970" name="019f1dab-1e65-7e5f-82e3-7e21d13813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4907965" name="019f1dab-1e65-7e5f-82e3-7e21d13813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